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A – FORMULÁRIO DE INSCRIÇÃO</w:t>
        <w:br w:type="textWrapping"/>
        <w:t xml:space="preserve">40ª FEIRA DO LIVRO DE BENTO GONÇALVES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48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DADOS DA EMPRESA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Razão Social: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CNPJ:</w:t>
      </w:r>
      <w:r w:rsidDel="00000000" w:rsidR="00000000" w:rsidRPr="00000000">
        <w:rPr>
          <w:rFonts w:ascii="Arial" w:cs="Arial" w:eastAsia="Arial" w:hAnsi="Arial"/>
          <w:rtl w:val="0"/>
        </w:rPr>
        <w:t xml:space="preserve">  _______________________________________________________________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Nome Fantasia:</w:t>
      </w: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Nome do Responsável Legal: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Endereço Completo: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Município: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____________________________________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CEP:</w:t>
      </w:r>
      <w:r w:rsidDel="00000000" w:rsidR="00000000" w:rsidRPr="00000000">
        <w:rPr>
          <w:rFonts w:ascii="Arial" w:cs="Arial" w:eastAsia="Arial" w:hAnsi="Arial"/>
          <w:rtl w:val="0"/>
        </w:rPr>
        <w:t xml:space="preserve">  __________________</w:t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Telefone: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E-mail: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Site (se houver):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_______________________________________________________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Redes Sociais (Instagram, Facebook, etc.):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_________________________________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CLASSIFICAÇÃO DA EMPRESA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   ) Livraria</w:t>
        <w:br w:type="textWrapping"/>
        <w:t xml:space="preserve">(   ) Distribuidora</w:t>
        <w:br w:type="textWrapping"/>
        <w:t xml:space="preserve">(   ) Editora</w:t>
        <w:br w:type="textWrapping"/>
        <w:t xml:space="preserve">(   ) Sebo</w:t>
        <w:br w:type="textWrapping"/>
        <w:t xml:space="preserve">(   ) Outro. Qual? ___________________________________________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TEMPO DE ATUAÇÃO NO RAMO LITERÁRIO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 ) Menos de 3 anos</w:t>
        <w:br w:type="textWrapping"/>
        <w:t xml:space="preserve">( ) De 3 a 5 anos</w:t>
        <w:br w:type="textWrapping"/>
        <w:t xml:space="preserve">( ) Acima de 5 anos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PARTICIPAÇÃO NA FEIRA DO LIVRO DE BENTO GONÇALVES </w:t>
        <w:br w:type="textWrapping"/>
        <w:t xml:space="preserve">(EDIÇÕES ANTERIORES)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 ) Nunca participou</w:t>
        <w:br w:type="textWrapping"/>
        <w:t xml:space="preserve">( ) Participou de ______ edições anteriores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DESCRIÇÃO DO PORTFÓLIO CULTURAL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Informe brevemente sua atuação no ramo cultural, participação em feiras, eventos literários, projetos de incentivo à leitura, outros projetos culturais, etc.</w:t>
      </w:r>
    </w:p>
    <w:p w:rsidR="00000000" w:rsidDel="00000000" w:rsidP="00000000" w:rsidRDefault="00000000" w:rsidRPr="00000000" w14:paraId="0000001C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(Se desejar, anexe portfólio completo e registros de ações culturais realizadas.)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DESCRIÇÃO DO ACERVO QUE SERÁ LEVADO PARA A FEIRA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Gêneros: ( ) Literatura adulta  ( ) Infantil  ( ) Técnico  ( ) Autoajuda  ( ) Religioso  ( ) Usados  ( ) HQ/Quadrinhos  ( ) Outros: _______________________________________</w:t>
      </w:r>
    </w:p>
    <w:p w:rsidR="00000000" w:rsidDel="00000000" w:rsidP="00000000" w:rsidRDefault="00000000" w:rsidRPr="00000000" w14:paraId="00000021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Principais editoras representadas: 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Descrição da diversidade e características do acervo:</w:t>
      </w:r>
    </w:p>
    <w:p w:rsidR="00000000" w:rsidDel="00000000" w:rsidP="00000000" w:rsidRDefault="00000000" w:rsidRPr="00000000" w14:paraId="00000023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24">
      <w:pPr>
        <w:spacing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RESPONSÁVEL PELO ESPAÇO DURANTE A FEIRA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Nome: ________________________________________________________________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Telefone/Celular: ________________________________________________________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E-mail: ________________________________________________________________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DECLARAÇÃO DE CIÊNCIA E COMPROMISSO</w:t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Estamos cientes de que: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Cada empresa selecionada poderá participar com um espaço.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Não será permitido que uma única pessoa esteja encarregada por mais de um espaço.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Não será permitido o compartilhamento de espaços por mais de uma empresa.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Deverei me atentar às normas e regras descritas no Anexo C - Regulamento de Livrarias.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0" w:afterAutospacing="0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contrapartida de participação será realizada da seguinte forma: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Livreiros, editoras e distribuidoras: R$ 1.000,00 em livros (com desconto de 15% sobre o preço da Feira, não sobre o preço de capa).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Sebos: R$ 600,00 em livros (com desconto de 15% sobre o preço da Feira, não sobre o preço de capa).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216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Os livros selecionados pela Comissão Organizadora passarão a integrar o acervo da Biblioteca Pública Castro Alves ou serão destinados a projetos desenvolvidos pela mesma.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Local e data: ___________________________, ____ de _______________ de 2025.</w:t>
        <w:br w:type="textWrapping"/>
      </w:r>
    </w:p>
    <w:p w:rsidR="00000000" w:rsidDel="00000000" w:rsidP="00000000" w:rsidRDefault="00000000" w:rsidRPr="00000000" w14:paraId="0000003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responsável: __________________________________________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k5lRFmSgNYbjOyYUAA5vC4HShw==">CgMxLjA4AGo8ChRzdWdnZXN0LmZmcjd3Y3JzNzM5dxIkRmVpcmEgZG8gTGl2cm8gQmVudG8gR29uw6dhbHZlcyAtIFJTciExVDd3MmZ6WVA2dVpVRWtoUHp3cVhpWkZzOW05a0c2UUM=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